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0F96" w:rsidRPr="00380F96" w:rsidRDefault="00380F96" w:rsidP="00380F96">
      <w:pPr>
        <w:keepNext/>
        <w:spacing w:after="480"/>
        <w:ind w:left="1701"/>
        <w:outlineLvl w:val="0"/>
        <w:rPr>
          <w:rFonts w:ascii="Calibri" w:eastAsia="Times New Roman" w:hAnsi="Calibri" w:cs="Times New Roman"/>
          <w:b/>
          <w:snapToGrid w:val="0"/>
          <w:sz w:val="28"/>
          <w:szCs w:val="28"/>
          <w:lang w:eastAsia="nl-NL"/>
        </w:rPr>
      </w:pPr>
      <w:bookmarkStart w:id="0" w:name="_Toc529880668"/>
      <w:r w:rsidRPr="00380F96">
        <w:rPr>
          <w:rFonts w:ascii="Calibri" w:eastAsia="Times New Roman" w:hAnsi="Calibri" w:cs="Times New Roman"/>
          <w:b/>
          <w:snapToGrid w:val="0"/>
          <w:sz w:val="28"/>
          <w:szCs w:val="28"/>
          <w:lang w:eastAsia="nl-NL"/>
        </w:rPr>
        <w:t xml:space="preserve">Bijlage </w:t>
      </w:r>
      <w:r w:rsidR="00C04946">
        <w:rPr>
          <w:rFonts w:ascii="Calibri" w:eastAsia="Times New Roman" w:hAnsi="Calibri" w:cs="Times New Roman"/>
          <w:b/>
          <w:snapToGrid w:val="0"/>
          <w:sz w:val="28"/>
          <w:szCs w:val="28"/>
          <w:lang w:eastAsia="nl-NL"/>
        </w:rPr>
        <w:t>–</w:t>
      </w:r>
      <w:r w:rsidRPr="00380F96">
        <w:rPr>
          <w:rFonts w:ascii="Calibri" w:eastAsia="Times New Roman" w:hAnsi="Calibri" w:cs="Times New Roman"/>
          <w:b/>
          <w:snapToGrid w:val="0"/>
          <w:sz w:val="28"/>
          <w:szCs w:val="28"/>
          <w:lang w:eastAsia="nl-NL"/>
        </w:rPr>
        <w:t xml:space="preserve"> 4</w:t>
      </w:r>
      <w:r w:rsidR="00C04946">
        <w:rPr>
          <w:rFonts w:ascii="Calibri" w:eastAsia="Times New Roman" w:hAnsi="Calibri" w:cs="Times New Roman"/>
          <w:b/>
          <w:snapToGrid w:val="0"/>
          <w:sz w:val="28"/>
          <w:szCs w:val="28"/>
          <w:lang w:eastAsia="nl-NL"/>
        </w:rPr>
        <w:t xml:space="preserve"> - Model </w:t>
      </w:r>
      <w:r w:rsidRPr="00380F96">
        <w:rPr>
          <w:rFonts w:ascii="Calibri" w:eastAsia="Times New Roman" w:hAnsi="Calibri" w:cs="Times New Roman"/>
          <w:b/>
          <w:snapToGrid w:val="0"/>
          <w:sz w:val="28"/>
          <w:szCs w:val="28"/>
          <w:lang w:eastAsia="nl-NL"/>
        </w:rPr>
        <w:t>Opgaaf referentieproject</w:t>
      </w:r>
      <w:bookmarkEnd w:id="0"/>
      <w:r>
        <w:rPr>
          <w:rFonts w:ascii="Calibri" w:eastAsia="Times New Roman" w:hAnsi="Calibri" w:cs="Times New Roman"/>
          <w:b/>
          <w:snapToGrid w:val="0"/>
          <w:sz w:val="28"/>
          <w:szCs w:val="28"/>
          <w:lang w:eastAsia="nl-NL"/>
        </w:rPr>
        <w:t>(en)</w:t>
      </w:r>
    </w:p>
    <w:p w:rsidR="00380F96" w:rsidRPr="00380F96" w:rsidRDefault="00380F96" w:rsidP="00380F96">
      <w:pPr>
        <w:keepNext/>
        <w:spacing w:before="240" w:after="60"/>
        <w:ind w:left="284"/>
        <w:outlineLvl w:val="3"/>
        <w:rPr>
          <w:rFonts w:ascii="Calibri" w:eastAsia="Times New Roman" w:hAnsi="Calibri" w:cs="Times New Roman"/>
          <w:b/>
          <w:bCs/>
          <w:iCs/>
          <w:spacing w:val="4"/>
          <w:szCs w:val="20"/>
          <w:lang w:eastAsia="nl-NL"/>
        </w:rPr>
      </w:pPr>
      <w:r w:rsidRPr="00380F96">
        <w:rPr>
          <w:rFonts w:ascii="Calibri" w:eastAsia="Times New Roman" w:hAnsi="Calibri" w:cs="Times New Roman"/>
          <w:b/>
          <w:bCs/>
          <w:iCs/>
          <w:spacing w:val="4"/>
          <w:szCs w:val="20"/>
          <w:lang w:eastAsia="nl-NL"/>
        </w:rPr>
        <w:t>Opgaaf referentieprojecten/onderbouwing competenties om te voldoen aan de geschiktheidseisen.</w:t>
      </w:r>
    </w:p>
    <w:p w:rsidR="00380F96" w:rsidRPr="00380F96" w:rsidRDefault="00380F96" w:rsidP="00380F96">
      <w:pPr>
        <w:tabs>
          <w:tab w:val="left" w:pos="2552"/>
        </w:tabs>
        <w:suppressAutoHyphens/>
        <w:ind w:left="284"/>
        <w:jc w:val="both"/>
        <w:rPr>
          <w:rFonts w:ascii="Calibri" w:eastAsia="Times New Roman" w:hAnsi="Calibri" w:cs="Arial"/>
          <w:szCs w:val="20"/>
          <w:lang w:eastAsia="nl-NL"/>
        </w:rPr>
      </w:pPr>
      <w:bookmarkStart w:id="1" w:name="_GoBack"/>
      <w:r w:rsidRPr="00380F96">
        <w:rPr>
          <w:rFonts w:ascii="Calibri" w:eastAsia="Times New Roman" w:hAnsi="Calibri" w:cs="Arial"/>
          <w:szCs w:val="20"/>
          <w:lang w:eastAsia="nl-NL"/>
        </w:rPr>
        <w:t xml:space="preserve">Inschrijvers/participanten in de combinatie verklaart/verklaren de gevraagde projecten, zoals vermeld onder 4.5.2 lid </w:t>
      </w:r>
      <w:r w:rsidR="009F7B48">
        <w:rPr>
          <w:rFonts w:ascii="Calibri" w:eastAsia="Times New Roman" w:hAnsi="Calibri" w:cs="Arial"/>
          <w:szCs w:val="20"/>
          <w:lang w:eastAsia="nl-NL"/>
        </w:rPr>
        <w:t>4</w:t>
      </w:r>
      <w:r w:rsidRPr="00380F96">
        <w:rPr>
          <w:rFonts w:ascii="Calibri" w:eastAsia="Times New Roman" w:hAnsi="Calibri" w:cs="Arial"/>
          <w:szCs w:val="20"/>
          <w:lang w:eastAsia="nl-NL"/>
        </w:rPr>
        <w:t xml:space="preserve"> a</w:t>
      </w:r>
      <w:r>
        <w:rPr>
          <w:rFonts w:ascii="Calibri" w:eastAsia="Times New Roman" w:hAnsi="Calibri" w:cs="Arial"/>
          <w:szCs w:val="20"/>
          <w:lang w:eastAsia="nl-NL"/>
        </w:rPr>
        <w:t xml:space="preserve"> en b</w:t>
      </w:r>
      <w:r w:rsidRPr="00380F96">
        <w:rPr>
          <w:rFonts w:ascii="Calibri" w:eastAsia="Times New Roman" w:hAnsi="Calibri" w:cs="Arial"/>
          <w:szCs w:val="20"/>
          <w:lang w:eastAsia="nl-NL"/>
        </w:rPr>
        <w:t xml:space="preserve">, te hebben uitgevoerd. </w:t>
      </w:r>
      <w:r w:rsidRPr="00380F96">
        <w:rPr>
          <w:rFonts w:ascii="Calibri" w:eastAsia="Times New Roman" w:hAnsi="Calibri" w:cs="Times New Roman"/>
          <w:szCs w:val="20"/>
          <w:lang w:eastAsia="nl-NL"/>
        </w:rPr>
        <w:t xml:space="preserve">Inschrijver/participanten in de combinatie voegt/voegen de gevraagde tevredenheidverklaringen bij. </w:t>
      </w:r>
      <w:r w:rsidRPr="00380F96">
        <w:rPr>
          <w:rFonts w:ascii="Calibri" w:eastAsia="Times New Roman" w:hAnsi="Calibri" w:cs="Arial"/>
          <w:szCs w:val="20"/>
          <w:lang w:eastAsia="nl-NL"/>
        </w:rPr>
        <w:t>Gemeente Tilburg behoudt zich het recht voor de opgegeven referenties te verifiëren bij de opdrachtgever.</w:t>
      </w:r>
    </w:p>
    <w:bookmarkEnd w:id="1"/>
    <w:p w:rsidR="00380F96" w:rsidRPr="00380F96" w:rsidRDefault="00380F96" w:rsidP="00380F96">
      <w:pPr>
        <w:tabs>
          <w:tab w:val="left" w:pos="2552"/>
        </w:tabs>
        <w:suppressAutoHyphens/>
        <w:ind w:left="284"/>
        <w:jc w:val="both"/>
        <w:rPr>
          <w:rFonts w:ascii="Calibri" w:eastAsia="Times New Roman" w:hAnsi="Calibri" w:cs="Times New Roman"/>
          <w:szCs w:val="20"/>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2"/>
        <w:gridCol w:w="5641"/>
      </w:tblGrid>
      <w:tr w:rsidR="00380F96" w:rsidRPr="00380F96" w:rsidTr="00364E37">
        <w:tc>
          <w:tcPr>
            <w:tcW w:w="9923" w:type="dxa"/>
            <w:gridSpan w:val="2"/>
          </w:tcPr>
          <w:p w:rsidR="00380F96" w:rsidRPr="00380F96" w:rsidRDefault="00380F96" w:rsidP="00380F96">
            <w:pPr>
              <w:tabs>
                <w:tab w:val="left" w:pos="2552"/>
              </w:tabs>
              <w:suppressAutoHyphens/>
              <w:jc w:val="both"/>
              <w:rPr>
                <w:rFonts w:ascii="Calibri" w:eastAsia="Times New Roman" w:hAnsi="Calibri" w:cs="Times New Roman"/>
                <w:b/>
                <w:szCs w:val="20"/>
                <w:lang w:eastAsia="nl-NL"/>
              </w:rPr>
            </w:pPr>
          </w:p>
          <w:p w:rsidR="00380F96" w:rsidRPr="00380F96" w:rsidRDefault="00380F96" w:rsidP="00380F96">
            <w:pPr>
              <w:tabs>
                <w:tab w:val="left" w:pos="2552"/>
              </w:tabs>
              <w:suppressAutoHyphens/>
              <w:jc w:val="both"/>
              <w:rPr>
                <w:rFonts w:ascii="Calibri" w:eastAsia="Times New Roman" w:hAnsi="Calibri" w:cs="Times New Roman"/>
                <w:b/>
                <w:szCs w:val="20"/>
                <w:lang w:eastAsia="nl-NL"/>
              </w:rPr>
            </w:pPr>
            <w:r w:rsidRPr="00380F96">
              <w:rPr>
                <w:rFonts w:ascii="Calibri" w:eastAsia="Times New Roman" w:hAnsi="Calibri" w:cs="Times New Roman"/>
                <w:b/>
                <w:szCs w:val="20"/>
                <w:lang w:eastAsia="nl-NL"/>
              </w:rPr>
              <w:t xml:space="preserve">NAAM REFERENTIEPROJECT: </w:t>
            </w:r>
            <w:r w:rsidRPr="00380F96">
              <w:rPr>
                <w:rFonts w:ascii="Calibri" w:eastAsia="Times New Roman" w:hAnsi="Calibri" w:cs="Times New Roman"/>
                <w:szCs w:val="20"/>
                <w:highlight w:val="cyan"/>
                <w:lang w:eastAsia="nl-NL"/>
              </w:rPr>
              <w:t>(invullen)</w:t>
            </w:r>
          </w:p>
          <w:p w:rsidR="00380F96" w:rsidRPr="00380F96" w:rsidRDefault="00380F96" w:rsidP="00380F96">
            <w:pPr>
              <w:tabs>
                <w:tab w:val="left" w:pos="2552"/>
              </w:tabs>
              <w:suppressAutoHyphens/>
              <w:ind w:left="1985"/>
              <w:jc w:val="both"/>
              <w:rPr>
                <w:rFonts w:ascii="Calibri" w:eastAsia="Times New Roman" w:hAnsi="Calibri" w:cs="Arial"/>
                <w:b/>
                <w:bCs/>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 xml:space="preserve">Naam van de </w:t>
            </w:r>
            <w:proofErr w:type="spellStart"/>
            <w:r w:rsidRPr="00380F96">
              <w:rPr>
                <w:rFonts w:ascii="Calibri" w:eastAsia="Times New Roman" w:hAnsi="Calibri" w:cs="Times New Roman"/>
                <w:szCs w:val="20"/>
                <w:lang w:eastAsia="nl-NL"/>
              </w:rPr>
              <w:t>combinant</w:t>
            </w:r>
            <w:proofErr w:type="spellEnd"/>
            <w:r w:rsidRPr="00380F96">
              <w:rPr>
                <w:rFonts w:ascii="Calibri" w:eastAsia="Times New Roman" w:hAnsi="Calibri" w:cs="Times New Roman"/>
                <w:szCs w:val="20"/>
                <w:lang w:eastAsia="nl-NL"/>
              </w:rPr>
              <w:t xml:space="preserve"> die het project heeft uitgevoerd (in te vullen in geval van een gezamenlijke aanmelding):</w:t>
            </w:r>
          </w:p>
          <w:p w:rsidR="00380F96" w:rsidRPr="00380F96" w:rsidRDefault="00380F96" w:rsidP="00380F96">
            <w:pPr>
              <w:suppressAutoHyphens/>
              <w:jc w:val="both"/>
              <w:rPr>
                <w:rFonts w:ascii="Calibri" w:eastAsia="Times New Roman" w:hAnsi="Calibri" w:cs="Times New Roman"/>
                <w:szCs w:val="20"/>
                <w:lang w:eastAsia="nl-NL"/>
              </w:rPr>
            </w:pPr>
          </w:p>
        </w:tc>
        <w:tc>
          <w:tcPr>
            <w:tcW w:w="5641" w:type="dxa"/>
          </w:tcPr>
          <w:p w:rsidR="00380F96" w:rsidRPr="00380F96" w:rsidRDefault="00380F96" w:rsidP="00380F96">
            <w:pPr>
              <w:tabs>
                <w:tab w:val="left" w:pos="2552"/>
              </w:tabs>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highlight w:val="cyan"/>
                <w:lang w:eastAsia="nl-NL"/>
              </w:rPr>
              <w:t>(invullen)</w:t>
            </w: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Korte omschrijving van het project:</w:t>
            </w:r>
          </w:p>
        </w:tc>
        <w:tc>
          <w:tcPr>
            <w:tcW w:w="5641" w:type="dxa"/>
          </w:tcPr>
          <w:p w:rsidR="00380F96" w:rsidRPr="00380F96" w:rsidRDefault="00380F96" w:rsidP="00380F96">
            <w:pPr>
              <w:tabs>
                <w:tab w:val="left" w:pos="2552"/>
              </w:tabs>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highlight w:val="cyan"/>
                <w:lang w:eastAsia="nl-NL"/>
              </w:rPr>
              <w:t>(invullen)</w:t>
            </w:r>
          </w:p>
          <w:p w:rsidR="00380F96" w:rsidRPr="00380F96" w:rsidRDefault="00380F96" w:rsidP="00380F96">
            <w:pPr>
              <w:tabs>
                <w:tab w:val="left" w:pos="2552"/>
              </w:tabs>
              <w:suppressAutoHyphens/>
              <w:jc w:val="both"/>
              <w:rPr>
                <w:rFonts w:ascii="Calibri" w:eastAsia="Times New Roman" w:hAnsi="Calibri" w:cs="Times New Roman"/>
                <w:szCs w:val="20"/>
                <w:lang w:eastAsia="nl-NL"/>
              </w:rPr>
            </w:pPr>
          </w:p>
        </w:tc>
      </w:tr>
      <w:tr w:rsidR="00380F96" w:rsidRPr="00380F96" w:rsidTr="00364E37">
        <w:trPr>
          <w:trHeight w:val="2365"/>
        </w:trPr>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 xml:space="preserve">Voldoet volgens Inschrijver aan de minimumeis inzake technische en organisatorische bekwaamheid conform §4.5.2 lid </w:t>
            </w:r>
            <w:r w:rsidR="005554AA">
              <w:rPr>
                <w:rFonts w:ascii="Calibri" w:eastAsia="Times New Roman" w:hAnsi="Calibri" w:cs="Times New Roman"/>
                <w:szCs w:val="20"/>
                <w:lang w:eastAsia="nl-NL"/>
              </w:rPr>
              <w:t>5</w:t>
            </w:r>
            <w:r w:rsidRPr="00380F96">
              <w:rPr>
                <w:rFonts w:ascii="Calibri" w:eastAsia="Times New Roman" w:hAnsi="Calibri" w:cs="Times New Roman"/>
                <w:szCs w:val="20"/>
                <w:lang w:eastAsia="nl-NL"/>
              </w:rPr>
              <w:t xml:space="preserve">: </w:t>
            </w:r>
            <w:r w:rsidRPr="00380F96">
              <w:rPr>
                <w:rFonts w:ascii="TT14Et00" w:eastAsia="Times New Roman" w:hAnsi="TT14Et00" w:cs="TT14Et00"/>
                <w:szCs w:val="20"/>
              </w:rPr>
              <w:t xml:space="preserve"> </w:t>
            </w:r>
            <w:r w:rsidRPr="00380F96">
              <w:rPr>
                <w:rFonts w:ascii="TT14Et00" w:eastAsia="Times New Roman" w:hAnsi="TT14Et00" w:cs="TT14Et00"/>
                <w:szCs w:val="20"/>
                <w:highlight w:val="cyan"/>
              </w:rPr>
              <w:t>(Aankruisen wat van toepassing is)</w:t>
            </w:r>
            <w:r w:rsidRPr="00380F96">
              <w:rPr>
                <w:rFonts w:ascii="Calibri" w:eastAsia="Times New Roman" w:hAnsi="Calibri" w:cs="Times New Roman"/>
                <w:szCs w:val="20"/>
                <w:lang w:eastAsia="nl-NL"/>
              </w:rPr>
              <w:t xml:space="preserve">        </w:t>
            </w:r>
          </w:p>
        </w:tc>
        <w:tc>
          <w:tcPr>
            <w:tcW w:w="5641" w:type="dxa"/>
          </w:tcPr>
          <w:p w:rsidR="00380F96" w:rsidRDefault="00380F96" w:rsidP="00380F96">
            <w:pPr>
              <w:tabs>
                <w:tab w:val="left" w:pos="2694"/>
              </w:tabs>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De Gegadigde moet voldoen aan de ervaringseis. De eis is dat hij in de periode van drie jaar voorafgaand aan de datum van Aanmelding projecten heeft opgeleverd met de volgende kerncompetenties:</w:t>
            </w:r>
          </w:p>
          <w:p w:rsidR="009F7B48" w:rsidRPr="009F7B48" w:rsidRDefault="00380F96" w:rsidP="009F7B48">
            <w:pPr>
              <w:tabs>
                <w:tab w:val="left" w:pos="2694"/>
              </w:tabs>
              <w:suppressAutoHyphens/>
              <w:jc w:val="both"/>
              <w:rPr>
                <w:rFonts w:ascii="Calibri" w:eastAsia="Times New Roman" w:hAnsi="Calibri" w:cs="Times New Roman"/>
                <w:b/>
                <w:bCs/>
                <w:szCs w:val="20"/>
                <w:lang w:eastAsia="nl-NL"/>
              </w:rPr>
            </w:pPr>
            <w:r w:rsidRPr="009F7B48">
              <w:rPr>
                <w:rFonts w:ascii="Calibri" w:eastAsia="Times New Roman" w:hAnsi="Calibri" w:cs="Arial"/>
                <w:b/>
                <w:bCs/>
                <w:szCs w:val="20"/>
                <w:lang w:eastAsia="nl-NL"/>
              </w:rPr>
              <w:sym w:font="Symbol" w:char="F07F"/>
            </w:r>
            <w:r w:rsidRPr="009F7B48">
              <w:rPr>
                <w:rFonts w:ascii="Calibri" w:eastAsia="Times New Roman" w:hAnsi="Calibri" w:cs="Times New Roman"/>
                <w:b/>
                <w:bCs/>
                <w:szCs w:val="20"/>
                <w:lang w:eastAsia="nl-NL"/>
              </w:rPr>
              <w:t xml:space="preserve"> </w:t>
            </w:r>
            <w:r w:rsidR="009F7B48" w:rsidRPr="009F7B48">
              <w:rPr>
                <w:rFonts w:ascii="Calibri" w:eastAsia="Times New Roman" w:hAnsi="Calibri" w:cs="Times New Roman"/>
                <w:b/>
                <w:bCs/>
                <w:szCs w:val="20"/>
                <w:lang w:eastAsia="nl-NL"/>
              </w:rPr>
              <w:t xml:space="preserve">Kerncompetentie A  </w:t>
            </w:r>
          </w:p>
          <w:p w:rsidR="009F7B48" w:rsidRPr="009F7B48" w:rsidRDefault="009F7B48" w:rsidP="009F7B48">
            <w:pPr>
              <w:tabs>
                <w:tab w:val="left" w:pos="2694"/>
              </w:tabs>
              <w:suppressAutoHyphens/>
              <w:jc w:val="both"/>
              <w:rPr>
                <w:rFonts w:ascii="Calibri" w:eastAsia="Times New Roman" w:hAnsi="Calibri" w:cs="Times New Roman"/>
                <w:szCs w:val="20"/>
                <w:lang w:eastAsia="nl-NL"/>
              </w:rPr>
            </w:pPr>
            <w:r w:rsidRPr="009F7B48">
              <w:rPr>
                <w:rFonts w:ascii="Calibri" w:eastAsia="Times New Roman" w:hAnsi="Calibri" w:cs="Times New Roman"/>
                <w:szCs w:val="20"/>
                <w:lang w:eastAsia="nl-NL"/>
              </w:rPr>
              <w:t>Het hebben van een ervaring met het op een vakkundige en regelmatige wijze uitvoeren van een opdracht betreffende het beheer en onderhoud van elektrakasten in de openbare ruimte met de volgende kenmerken/onder de volgende omstandigheden:</w:t>
            </w:r>
          </w:p>
          <w:p w:rsidR="009F7B48" w:rsidRPr="009F7B48" w:rsidRDefault="009F7B48" w:rsidP="009F7B48">
            <w:pPr>
              <w:tabs>
                <w:tab w:val="left" w:pos="2694"/>
              </w:tabs>
              <w:suppressAutoHyphens/>
              <w:jc w:val="both"/>
              <w:rPr>
                <w:rFonts w:ascii="Calibri" w:eastAsia="Times New Roman" w:hAnsi="Calibri" w:cs="Times New Roman"/>
                <w:szCs w:val="20"/>
                <w:lang w:eastAsia="nl-NL"/>
              </w:rPr>
            </w:pPr>
            <w:r w:rsidRPr="009F7B48">
              <w:rPr>
                <w:rFonts w:ascii="Calibri" w:eastAsia="Times New Roman" w:hAnsi="Calibri" w:cs="Times New Roman"/>
                <w:szCs w:val="20"/>
                <w:lang w:eastAsia="nl-NL"/>
              </w:rPr>
              <w:t>a.)</w:t>
            </w:r>
            <w:r>
              <w:rPr>
                <w:rFonts w:ascii="Calibri" w:eastAsia="Times New Roman" w:hAnsi="Calibri" w:cs="Times New Roman"/>
                <w:szCs w:val="20"/>
                <w:lang w:eastAsia="nl-NL"/>
              </w:rPr>
              <w:t xml:space="preserve"> </w:t>
            </w:r>
            <w:r w:rsidRPr="009F7B48">
              <w:rPr>
                <w:rFonts w:ascii="Calibri" w:eastAsia="Times New Roman" w:hAnsi="Calibri" w:cs="Times New Roman"/>
                <w:szCs w:val="20"/>
                <w:lang w:eastAsia="nl-NL"/>
              </w:rPr>
              <w:t xml:space="preserve">De aannemingssom of het gefactureerde bedrag moet gelijk aan of groter zijn dan € 100.000, zegge: honderdduizend euro exclusief BTW; </w:t>
            </w:r>
          </w:p>
          <w:p w:rsidR="009F7B48" w:rsidRPr="009F7B48" w:rsidRDefault="009F7B48" w:rsidP="009F7B48">
            <w:pPr>
              <w:tabs>
                <w:tab w:val="left" w:pos="2694"/>
              </w:tabs>
              <w:suppressAutoHyphens/>
              <w:jc w:val="both"/>
              <w:rPr>
                <w:rFonts w:ascii="Calibri" w:eastAsia="Times New Roman" w:hAnsi="Calibri" w:cs="Times New Roman"/>
                <w:szCs w:val="20"/>
                <w:lang w:eastAsia="nl-NL"/>
              </w:rPr>
            </w:pPr>
            <w:r w:rsidRPr="009F7B48">
              <w:rPr>
                <w:rFonts w:ascii="Calibri" w:eastAsia="Times New Roman" w:hAnsi="Calibri" w:cs="Times New Roman"/>
                <w:szCs w:val="20"/>
                <w:lang w:eastAsia="nl-NL"/>
              </w:rPr>
              <w:t>b.)</w:t>
            </w:r>
            <w:r>
              <w:rPr>
                <w:rFonts w:ascii="Calibri" w:eastAsia="Times New Roman" w:hAnsi="Calibri" w:cs="Times New Roman"/>
                <w:szCs w:val="20"/>
                <w:lang w:eastAsia="nl-NL"/>
              </w:rPr>
              <w:t xml:space="preserve"> </w:t>
            </w:r>
            <w:r w:rsidRPr="009F7B48">
              <w:rPr>
                <w:rFonts w:ascii="Calibri" w:eastAsia="Times New Roman" w:hAnsi="Calibri" w:cs="Times New Roman"/>
                <w:szCs w:val="20"/>
                <w:lang w:eastAsia="nl-NL"/>
              </w:rPr>
              <w:t xml:space="preserve">De looptijd van het contract betreffende het beheer en onderhoud was minimaal één (1) jaar; </w:t>
            </w:r>
          </w:p>
          <w:p w:rsidR="009F7B48" w:rsidRPr="009F7B48" w:rsidRDefault="009F7B48" w:rsidP="009F7B48">
            <w:pPr>
              <w:tabs>
                <w:tab w:val="left" w:pos="2694"/>
              </w:tabs>
              <w:suppressAutoHyphens/>
              <w:jc w:val="both"/>
              <w:rPr>
                <w:rFonts w:ascii="Calibri" w:eastAsia="Times New Roman" w:hAnsi="Calibri" w:cs="Times New Roman"/>
                <w:szCs w:val="20"/>
                <w:lang w:eastAsia="nl-NL"/>
              </w:rPr>
            </w:pPr>
            <w:r w:rsidRPr="009F7B48">
              <w:rPr>
                <w:rFonts w:ascii="Calibri" w:eastAsia="Times New Roman" w:hAnsi="Calibri" w:cs="Times New Roman"/>
                <w:szCs w:val="20"/>
                <w:lang w:eastAsia="nl-NL"/>
              </w:rPr>
              <w:t>c.)</w:t>
            </w:r>
            <w:r>
              <w:rPr>
                <w:rFonts w:ascii="Calibri" w:eastAsia="Times New Roman" w:hAnsi="Calibri" w:cs="Times New Roman"/>
                <w:szCs w:val="20"/>
                <w:lang w:eastAsia="nl-NL"/>
              </w:rPr>
              <w:t xml:space="preserve"> </w:t>
            </w:r>
            <w:r w:rsidRPr="009F7B48">
              <w:rPr>
                <w:rFonts w:ascii="Calibri" w:eastAsia="Times New Roman" w:hAnsi="Calibri" w:cs="Times New Roman"/>
                <w:szCs w:val="20"/>
                <w:lang w:eastAsia="nl-NL"/>
              </w:rPr>
              <w:t>De kasten moeten zich bevinden in sterk stedelijk gebied of zeer sterk stedelijk gebied;</w:t>
            </w:r>
          </w:p>
          <w:p w:rsidR="005554AA" w:rsidRDefault="009F7B48" w:rsidP="009F7B48">
            <w:pPr>
              <w:tabs>
                <w:tab w:val="left" w:pos="2694"/>
              </w:tabs>
              <w:suppressAutoHyphens/>
              <w:jc w:val="both"/>
              <w:rPr>
                <w:rFonts w:ascii="Calibri" w:eastAsia="Times New Roman" w:hAnsi="Calibri" w:cs="Times New Roman"/>
                <w:szCs w:val="20"/>
                <w:lang w:eastAsia="nl-NL"/>
              </w:rPr>
            </w:pPr>
            <w:r w:rsidRPr="009F7B48">
              <w:rPr>
                <w:rFonts w:ascii="Calibri" w:eastAsia="Times New Roman" w:hAnsi="Calibri" w:cs="Times New Roman"/>
                <w:szCs w:val="20"/>
                <w:lang w:eastAsia="nl-NL"/>
              </w:rPr>
              <w:t>d.)</w:t>
            </w:r>
            <w:r>
              <w:rPr>
                <w:rFonts w:ascii="Calibri" w:eastAsia="Times New Roman" w:hAnsi="Calibri" w:cs="Times New Roman"/>
                <w:szCs w:val="20"/>
                <w:lang w:eastAsia="nl-NL"/>
              </w:rPr>
              <w:t xml:space="preserve"> </w:t>
            </w:r>
            <w:r w:rsidRPr="009F7B48">
              <w:rPr>
                <w:rFonts w:ascii="Calibri" w:eastAsia="Times New Roman" w:hAnsi="Calibri" w:cs="Times New Roman"/>
                <w:szCs w:val="20"/>
                <w:lang w:eastAsia="nl-NL"/>
              </w:rPr>
              <w:t>Het referentieproject dient op het moment van Inschrijving opgeleverd te zijn.</w:t>
            </w:r>
          </w:p>
          <w:p w:rsidR="009F7B48" w:rsidRPr="00380F96" w:rsidRDefault="009F7B48" w:rsidP="009F7B48">
            <w:pPr>
              <w:tabs>
                <w:tab w:val="left" w:pos="2694"/>
              </w:tabs>
              <w:suppressAutoHyphens/>
              <w:jc w:val="both"/>
              <w:rPr>
                <w:rFonts w:ascii="Calibri" w:eastAsia="Times New Roman" w:hAnsi="Calibri" w:cs="Times New Roman"/>
                <w:spacing w:val="4"/>
                <w:szCs w:val="20"/>
                <w:lang w:eastAsia="nl-NL"/>
              </w:rPr>
            </w:pPr>
            <w:r>
              <w:rPr>
                <w:rFonts w:ascii="Calibri" w:eastAsia="Times New Roman" w:hAnsi="Calibri" w:cs="Times New Roman"/>
                <w:szCs w:val="20"/>
                <w:lang w:eastAsia="nl-NL"/>
              </w:rPr>
              <w:t>TOEVOEGEN TEVREDENHEIDSVERKLARING OPDRACHTGEVER</w:t>
            </w:r>
          </w:p>
          <w:p w:rsidR="009F7B48" w:rsidRDefault="00380F96" w:rsidP="00380F96">
            <w:pPr>
              <w:tabs>
                <w:tab w:val="left" w:pos="2694"/>
              </w:tabs>
              <w:suppressAutoHyphens/>
              <w:jc w:val="both"/>
              <w:rPr>
                <w:rFonts w:ascii="Calibri" w:eastAsia="Times New Roman" w:hAnsi="Calibri" w:cs="Times New Roman"/>
                <w:b/>
                <w:bCs/>
                <w:szCs w:val="20"/>
                <w:lang w:eastAsia="nl-NL"/>
              </w:rPr>
            </w:pPr>
            <w:r w:rsidRPr="009F7B48">
              <w:rPr>
                <w:rFonts w:ascii="Calibri" w:eastAsia="Times New Roman" w:hAnsi="Calibri" w:cs="Arial"/>
                <w:b/>
                <w:bCs/>
                <w:szCs w:val="20"/>
                <w:lang w:eastAsia="nl-NL"/>
              </w:rPr>
              <w:sym w:font="Symbol" w:char="F07F"/>
            </w:r>
            <w:r w:rsidRPr="009F7B48">
              <w:rPr>
                <w:rFonts w:ascii="Calibri" w:eastAsia="Times New Roman" w:hAnsi="Calibri" w:cs="Times New Roman"/>
                <w:b/>
                <w:bCs/>
                <w:szCs w:val="20"/>
                <w:lang w:eastAsia="nl-NL"/>
              </w:rPr>
              <w:t xml:space="preserve"> Kerncompetentie B</w:t>
            </w:r>
            <w:r w:rsidR="009F7B48">
              <w:rPr>
                <w:rFonts w:ascii="Calibri" w:eastAsia="Times New Roman" w:hAnsi="Calibri" w:cs="Times New Roman"/>
                <w:b/>
                <w:bCs/>
                <w:szCs w:val="20"/>
                <w:lang w:eastAsia="nl-NL"/>
              </w:rPr>
              <w:t xml:space="preserve"> </w:t>
            </w:r>
          </w:p>
          <w:p w:rsidR="009F7B48" w:rsidRPr="009F7B48" w:rsidRDefault="009F7B48" w:rsidP="009F7B48">
            <w:pPr>
              <w:tabs>
                <w:tab w:val="left" w:pos="2694"/>
              </w:tabs>
              <w:suppressAutoHyphens/>
              <w:jc w:val="both"/>
              <w:rPr>
                <w:rFonts w:ascii="Calibri" w:eastAsia="Times New Roman" w:hAnsi="Calibri" w:cs="Times New Roman"/>
                <w:spacing w:val="4"/>
                <w:szCs w:val="20"/>
                <w:lang w:eastAsia="nl-NL"/>
              </w:rPr>
            </w:pPr>
            <w:r w:rsidRPr="009F7B48">
              <w:rPr>
                <w:rFonts w:ascii="Calibri" w:eastAsia="Times New Roman" w:hAnsi="Calibri" w:cs="Times New Roman"/>
                <w:spacing w:val="4"/>
                <w:szCs w:val="20"/>
                <w:lang w:eastAsia="nl-NL"/>
              </w:rPr>
              <w:t>Het hebben van een ervaring met het op een vakkundige en regelmatige wijze uitvoeren van een opdracht bestaande uit het plaatsen en/of vervangen  van elektrakasten in de openbare ruimte met de volgende kenmerken/onder de volgende omstandigheden:</w:t>
            </w:r>
          </w:p>
          <w:p w:rsidR="009F7B48" w:rsidRPr="009F7B48" w:rsidRDefault="009F7B48" w:rsidP="009F7B48">
            <w:pPr>
              <w:tabs>
                <w:tab w:val="left" w:pos="2694"/>
              </w:tabs>
              <w:suppressAutoHyphens/>
              <w:jc w:val="both"/>
              <w:rPr>
                <w:rFonts w:ascii="Calibri" w:eastAsia="Times New Roman" w:hAnsi="Calibri" w:cs="Times New Roman"/>
                <w:spacing w:val="4"/>
                <w:szCs w:val="20"/>
                <w:lang w:eastAsia="nl-NL"/>
              </w:rPr>
            </w:pPr>
            <w:r w:rsidRPr="009F7B48">
              <w:rPr>
                <w:rFonts w:ascii="Calibri" w:eastAsia="Times New Roman" w:hAnsi="Calibri" w:cs="Times New Roman"/>
                <w:spacing w:val="4"/>
                <w:szCs w:val="20"/>
                <w:lang w:eastAsia="nl-NL"/>
              </w:rPr>
              <w:t>a.)</w:t>
            </w:r>
            <w:r>
              <w:rPr>
                <w:rFonts w:ascii="Calibri" w:eastAsia="Times New Roman" w:hAnsi="Calibri" w:cs="Times New Roman"/>
                <w:spacing w:val="4"/>
                <w:szCs w:val="20"/>
                <w:lang w:eastAsia="nl-NL"/>
              </w:rPr>
              <w:t xml:space="preserve"> </w:t>
            </w:r>
            <w:r w:rsidRPr="009F7B48">
              <w:rPr>
                <w:rFonts w:ascii="Calibri" w:eastAsia="Times New Roman" w:hAnsi="Calibri" w:cs="Times New Roman"/>
                <w:spacing w:val="4"/>
                <w:szCs w:val="20"/>
                <w:lang w:eastAsia="nl-NL"/>
              </w:rPr>
              <w:t>De aannemingssom of het gefactureerde bedrag moet gelijk aan of groter zijn dan € 175.000, zegge: honderd</w:t>
            </w:r>
            <w:r>
              <w:rPr>
                <w:rFonts w:ascii="Calibri" w:eastAsia="Times New Roman" w:hAnsi="Calibri" w:cs="Times New Roman"/>
                <w:spacing w:val="4"/>
                <w:szCs w:val="20"/>
                <w:lang w:eastAsia="nl-NL"/>
              </w:rPr>
              <w:t xml:space="preserve">-  </w:t>
            </w:r>
            <w:r w:rsidRPr="009F7B48">
              <w:rPr>
                <w:rFonts w:ascii="Calibri" w:eastAsia="Times New Roman" w:hAnsi="Calibri" w:cs="Times New Roman"/>
                <w:spacing w:val="4"/>
                <w:szCs w:val="20"/>
                <w:lang w:eastAsia="nl-NL"/>
              </w:rPr>
              <w:t xml:space="preserve">vijfenzeventigduizend euro exclusief BTW; </w:t>
            </w:r>
          </w:p>
          <w:p w:rsidR="009F7B48" w:rsidRPr="009F7B48" w:rsidRDefault="009F7B48" w:rsidP="009F7B48">
            <w:pPr>
              <w:tabs>
                <w:tab w:val="left" w:pos="2694"/>
              </w:tabs>
              <w:suppressAutoHyphens/>
              <w:jc w:val="both"/>
              <w:rPr>
                <w:rFonts w:ascii="Calibri" w:eastAsia="Times New Roman" w:hAnsi="Calibri" w:cs="Times New Roman"/>
                <w:spacing w:val="4"/>
                <w:szCs w:val="20"/>
                <w:lang w:eastAsia="nl-NL"/>
              </w:rPr>
            </w:pPr>
            <w:r w:rsidRPr="009F7B48">
              <w:rPr>
                <w:rFonts w:ascii="Calibri" w:eastAsia="Times New Roman" w:hAnsi="Calibri" w:cs="Times New Roman"/>
                <w:spacing w:val="4"/>
                <w:szCs w:val="20"/>
                <w:lang w:eastAsia="nl-NL"/>
              </w:rPr>
              <w:t>b.)De kasten moeten geplaatst en/of vervangen zijn in sterk stedelijk gebied of zeer sterk stedelijk gebied;</w:t>
            </w:r>
          </w:p>
          <w:p w:rsidR="00380F96" w:rsidRDefault="009F7B48" w:rsidP="009F7B48">
            <w:pPr>
              <w:tabs>
                <w:tab w:val="left" w:pos="2694"/>
              </w:tabs>
              <w:suppressAutoHyphens/>
              <w:jc w:val="both"/>
              <w:rPr>
                <w:rFonts w:ascii="Calibri" w:eastAsia="Times New Roman" w:hAnsi="Calibri" w:cs="Times New Roman"/>
                <w:spacing w:val="4"/>
                <w:szCs w:val="20"/>
                <w:lang w:eastAsia="nl-NL"/>
              </w:rPr>
            </w:pPr>
            <w:r w:rsidRPr="009F7B48">
              <w:rPr>
                <w:rFonts w:ascii="Calibri" w:eastAsia="Times New Roman" w:hAnsi="Calibri" w:cs="Times New Roman"/>
                <w:spacing w:val="4"/>
                <w:szCs w:val="20"/>
                <w:lang w:eastAsia="nl-NL"/>
              </w:rPr>
              <w:t>c.)Het referentieproject dient op het moment van Aanmelding opgeleverd te zijn.</w:t>
            </w:r>
          </w:p>
          <w:p w:rsidR="009F7B48" w:rsidRPr="00380F96" w:rsidRDefault="009F7B48" w:rsidP="009F7B48">
            <w:pPr>
              <w:tabs>
                <w:tab w:val="left" w:pos="2694"/>
              </w:tabs>
              <w:suppressAutoHyphens/>
              <w:jc w:val="both"/>
              <w:rPr>
                <w:rFonts w:ascii="Calibri" w:eastAsia="Times New Roman" w:hAnsi="Calibri" w:cs="Times New Roman"/>
                <w:spacing w:val="4"/>
                <w:szCs w:val="20"/>
                <w:lang w:eastAsia="nl-NL"/>
              </w:rPr>
            </w:pPr>
            <w:r w:rsidRPr="009F7B48">
              <w:rPr>
                <w:rFonts w:ascii="Calibri" w:eastAsia="Times New Roman" w:hAnsi="Calibri" w:cs="Times New Roman"/>
                <w:spacing w:val="4"/>
                <w:szCs w:val="20"/>
                <w:lang w:eastAsia="nl-NL"/>
              </w:rPr>
              <w:t>TOEVOEGEN TEVREDENHEIDSVERKLARING OPDRACHTGEVER</w:t>
            </w: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Naam en adres van de opdrachtgever van dit betreffende referentieproject:</w:t>
            </w:r>
          </w:p>
          <w:p w:rsidR="00380F96" w:rsidRPr="00380F96" w:rsidRDefault="00380F96" w:rsidP="00380F96">
            <w:pPr>
              <w:suppressAutoHyphens/>
              <w:jc w:val="both"/>
              <w:rPr>
                <w:rFonts w:ascii="Calibri" w:eastAsia="Times New Roman" w:hAnsi="Calibri" w:cs="Times New Roman"/>
                <w:szCs w:val="20"/>
                <w:lang w:eastAsia="nl-NL"/>
              </w:rPr>
            </w:pP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Telefoonnummer contractpersoon opdrachtgever</w:t>
            </w:r>
          </w:p>
          <w:p w:rsidR="00380F96" w:rsidRPr="00380F96" w:rsidRDefault="00380F96" w:rsidP="00380F96">
            <w:pPr>
              <w:suppressAutoHyphens/>
              <w:jc w:val="both"/>
              <w:rPr>
                <w:rFonts w:ascii="Calibri" w:eastAsia="Times New Roman" w:hAnsi="Calibri" w:cs="Times New Roman"/>
                <w:szCs w:val="20"/>
                <w:vertAlign w:val="superscript"/>
                <w:lang w:eastAsia="nl-NL"/>
              </w:rPr>
            </w:pP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lastRenderedPageBreak/>
              <w:t>Aannemingssom in € (excl. BTW):</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Gefactureerd bedrag in € (excl. BTW):</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Datum van opdracht:</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Datum van oplevering:</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Overeengekomen uitvoeringsduur (incl. verleend uitstel van oplevering):</w:t>
            </w:r>
          </w:p>
          <w:p w:rsidR="00380F96" w:rsidRPr="00380F96" w:rsidRDefault="00380F96" w:rsidP="00380F96">
            <w:pPr>
              <w:suppressAutoHyphens/>
              <w:jc w:val="both"/>
              <w:rPr>
                <w:rFonts w:ascii="Calibri" w:eastAsia="Times New Roman" w:hAnsi="Calibri" w:cs="Times New Roman"/>
                <w:szCs w:val="20"/>
                <w:lang w:eastAsia="nl-NL"/>
              </w:rPr>
            </w:pP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Indien het project is uitgevoerd in combinatie:</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 xml:space="preserve">de namen van de overige </w:t>
            </w:r>
            <w:proofErr w:type="spellStart"/>
            <w:r w:rsidRPr="00380F96">
              <w:rPr>
                <w:rFonts w:ascii="Calibri" w:eastAsia="Times New Roman" w:hAnsi="Calibri" w:cs="Times New Roman"/>
                <w:szCs w:val="20"/>
                <w:lang w:eastAsia="nl-NL"/>
              </w:rPr>
              <w:t>combinanten</w:t>
            </w:r>
            <w:proofErr w:type="spellEnd"/>
            <w:r w:rsidRPr="00380F96">
              <w:rPr>
                <w:rFonts w:ascii="Calibri" w:eastAsia="Times New Roman" w:hAnsi="Calibri" w:cs="Times New Roman"/>
                <w:szCs w:val="20"/>
                <w:lang w:eastAsia="nl-NL"/>
              </w:rPr>
              <w:t xml:space="preserve"> in de combinatie:</w:t>
            </w:r>
          </w:p>
          <w:p w:rsidR="00380F96" w:rsidRPr="00380F96" w:rsidRDefault="00380F96" w:rsidP="00380F96">
            <w:pPr>
              <w:suppressAutoHyphens/>
              <w:jc w:val="both"/>
              <w:rPr>
                <w:rFonts w:ascii="Calibri" w:eastAsia="Times New Roman" w:hAnsi="Calibri" w:cs="Times New Roman"/>
                <w:szCs w:val="20"/>
                <w:lang w:eastAsia="nl-NL"/>
              </w:rPr>
            </w:pP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de juridische participatieverhouding:</w:t>
            </w: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p w:rsidR="00380F96" w:rsidRPr="00380F96" w:rsidRDefault="00380F96" w:rsidP="00380F96">
            <w:pPr>
              <w:suppressAutoHyphens/>
              <w:jc w:val="both"/>
              <w:rPr>
                <w:rFonts w:ascii="Calibri" w:eastAsia="Times New Roman" w:hAnsi="Calibri" w:cs="Times New Roman"/>
                <w:szCs w:val="20"/>
                <w:lang w:eastAsia="nl-NL"/>
              </w:rPr>
            </w:pPr>
          </w:p>
        </w:tc>
      </w:tr>
      <w:tr w:rsidR="00380F96" w:rsidRPr="00380F96" w:rsidTr="00364E37">
        <w:tc>
          <w:tcPr>
            <w:tcW w:w="4282" w:type="dxa"/>
          </w:tcPr>
          <w:p w:rsidR="00380F96" w:rsidRPr="00380F96" w:rsidRDefault="00380F96" w:rsidP="00380F96">
            <w:pPr>
              <w:suppressAutoHyphens/>
              <w:jc w:val="both"/>
              <w:rPr>
                <w:rFonts w:ascii="Calibri" w:eastAsia="Times New Roman" w:hAnsi="Calibri" w:cs="Times New Roman"/>
                <w:szCs w:val="20"/>
                <w:lang w:eastAsia="nl-NL"/>
              </w:rPr>
            </w:pPr>
            <w:r w:rsidRPr="00380F96">
              <w:rPr>
                <w:rFonts w:ascii="Calibri" w:eastAsia="Times New Roman" w:hAnsi="Calibri" w:cs="Times New Roman"/>
                <w:szCs w:val="20"/>
                <w:lang w:eastAsia="nl-NL"/>
              </w:rPr>
              <w:t xml:space="preserve">percentage aandeel van iedere </w:t>
            </w:r>
            <w:proofErr w:type="spellStart"/>
            <w:r w:rsidRPr="00380F96">
              <w:rPr>
                <w:rFonts w:ascii="Calibri" w:eastAsia="Times New Roman" w:hAnsi="Calibri" w:cs="Times New Roman"/>
                <w:szCs w:val="20"/>
                <w:lang w:eastAsia="nl-NL"/>
              </w:rPr>
              <w:t>combinant</w:t>
            </w:r>
            <w:proofErr w:type="spellEnd"/>
            <w:r w:rsidRPr="00380F96">
              <w:rPr>
                <w:rFonts w:ascii="Calibri" w:eastAsia="Times New Roman" w:hAnsi="Calibri" w:cs="Times New Roman"/>
                <w:szCs w:val="20"/>
                <w:lang w:eastAsia="nl-NL"/>
              </w:rPr>
              <w:t xml:space="preserve"> in de combinatie:</w:t>
            </w:r>
          </w:p>
          <w:p w:rsidR="00380F96" w:rsidRPr="00380F96" w:rsidRDefault="00380F96" w:rsidP="00380F96">
            <w:pPr>
              <w:suppressAutoHyphens/>
              <w:jc w:val="both"/>
              <w:rPr>
                <w:rFonts w:ascii="Calibri" w:eastAsia="Times New Roman" w:hAnsi="Calibri" w:cs="Times New Roman"/>
                <w:szCs w:val="20"/>
                <w:lang w:eastAsia="nl-NL"/>
              </w:rPr>
            </w:pPr>
          </w:p>
        </w:tc>
        <w:tc>
          <w:tcPr>
            <w:tcW w:w="5641" w:type="dxa"/>
          </w:tcPr>
          <w:p w:rsidR="00380F96" w:rsidRPr="00380F96" w:rsidRDefault="00380F96" w:rsidP="00380F96">
            <w:pPr>
              <w:suppressAutoHyphens/>
              <w:jc w:val="both"/>
              <w:rPr>
                <w:rFonts w:ascii="Calibri" w:eastAsia="Times New Roman" w:hAnsi="Calibri" w:cs="Times New Roman"/>
                <w:szCs w:val="20"/>
                <w:lang w:eastAsia="nl-NL"/>
              </w:rPr>
            </w:pPr>
          </w:p>
        </w:tc>
      </w:tr>
    </w:tbl>
    <w:p w:rsidR="00F91A8A" w:rsidRDefault="00F91A8A" w:rsidP="00BA1B56"/>
    <w:p w:rsidR="00B774BC" w:rsidRPr="00B774BC" w:rsidRDefault="00B774BC" w:rsidP="00B774BC">
      <w:pPr>
        <w:tabs>
          <w:tab w:val="left" w:pos="2552"/>
        </w:tabs>
        <w:suppressAutoHyphens/>
        <w:jc w:val="both"/>
        <w:rPr>
          <w:rFonts w:eastAsia="Times New Roman" w:cstheme="minorHAnsi"/>
          <w:szCs w:val="20"/>
          <w:lang w:eastAsia="nl-NL"/>
        </w:rPr>
      </w:pPr>
      <w:r w:rsidRPr="00B774BC">
        <w:rPr>
          <w:rFonts w:eastAsia="Times New Roman" w:cstheme="minorHAnsi"/>
          <w:szCs w:val="20"/>
          <w:lang w:eastAsia="nl-NL"/>
        </w:rPr>
        <w:t>Ondertekening</w:t>
      </w:r>
    </w:p>
    <w:p w:rsidR="00B774BC" w:rsidRPr="00B774BC" w:rsidRDefault="00B774BC" w:rsidP="00B774BC">
      <w:pPr>
        <w:tabs>
          <w:tab w:val="left" w:pos="2552"/>
        </w:tabs>
        <w:suppressAutoHyphens/>
        <w:ind w:left="1985"/>
        <w:jc w:val="both"/>
        <w:rPr>
          <w:rFonts w:eastAsia="Times New Roman" w:cstheme="minorHAnsi"/>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B774BC" w:rsidRPr="00B774BC" w:rsidTr="00557EE8">
        <w:tc>
          <w:tcPr>
            <w:tcW w:w="4536" w:type="dxa"/>
            <w:shd w:val="clear" w:color="auto" w:fill="auto"/>
          </w:tcPr>
          <w:p w:rsidR="00B774BC" w:rsidRPr="00B774BC" w:rsidRDefault="00B774BC" w:rsidP="00B774BC">
            <w:pPr>
              <w:tabs>
                <w:tab w:val="left" w:pos="2552"/>
              </w:tabs>
              <w:suppressAutoHyphens/>
              <w:ind w:left="34"/>
              <w:rPr>
                <w:rFonts w:eastAsia="Times New Roman" w:cstheme="minorHAnsi"/>
                <w:szCs w:val="20"/>
                <w:lang w:eastAsia="nl-NL"/>
              </w:rPr>
            </w:pPr>
            <w:r w:rsidRPr="00B774BC">
              <w:rPr>
                <w:rFonts w:eastAsia="Times New Roman" w:cstheme="minorHAnsi"/>
                <w:szCs w:val="20"/>
                <w:lang w:eastAsia="nl-NL"/>
              </w:rPr>
              <w:t>Naam Inschrijver</w:t>
            </w:r>
          </w:p>
        </w:tc>
        <w:tc>
          <w:tcPr>
            <w:tcW w:w="5387" w:type="dxa"/>
            <w:shd w:val="clear" w:color="auto" w:fill="auto"/>
          </w:tcPr>
          <w:p w:rsidR="00B774BC" w:rsidRPr="00B774BC" w:rsidRDefault="00B774BC" w:rsidP="00B774BC">
            <w:pPr>
              <w:tabs>
                <w:tab w:val="left" w:pos="2552"/>
              </w:tabs>
              <w:suppressAutoHyphens/>
              <w:rPr>
                <w:rFonts w:eastAsia="Times New Roman" w:cstheme="minorHAnsi"/>
                <w:szCs w:val="20"/>
                <w:lang w:eastAsia="nl-NL"/>
              </w:rPr>
            </w:pPr>
          </w:p>
        </w:tc>
      </w:tr>
      <w:tr w:rsidR="00B774BC" w:rsidRPr="00B774BC" w:rsidTr="00557EE8">
        <w:tc>
          <w:tcPr>
            <w:tcW w:w="4536" w:type="dxa"/>
            <w:shd w:val="clear" w:color="auto" w:fill="auto"/>
          </w:tcPr>
          <w:p w:rsidR="00B774BC" w:rsidRPr="00B774BC" w:rsidRDefault="00B774BC" w:rsidP="00B774BC">
            <w:pPr>
              <w:tabs>
                <w:tab w:val="left" w:pos="2552"/>
              </w:tabs>
              <w:suppressAutoHyphens/>
              <w:ind w:left="34"/>
              <w:rPr>
                <w:rFonts w:eastAsia="Times New Roman" w:cstheme="minorHAnsi"/>
                <w:szCs w:val="20"/>
                <w:lang w:eastAsia="nl-NL"/>
              </w:rPr>
            </w:pPr>
            <w:r w:rsidRPr="00B774BC">
              <w:rPr>
                <w:rFonts w:eastAsia="Times New Roman" w:cstheme="minorHAnsi"/>
                <w:szCs w:val="20"/>
                <w:lang w:eastAsia="nl-NL"/>
              </w:rPr>
              <w:t>Naam en functie van degene die het inschrijvingsbiljet ondertekent</w:t>
            </w:r>
          </w:p>
        </w:tc>
        <w:tc>
          <w:tcPr>
            <w:tcW w:w="5387" w:type="dxa"/>
            <w:shd w:val="clear" w:color="auto" w:fill="auto"/>
          </w:tcPr>
          <w:p w:rsidR="00B774BC" w:rsidRPr="00B774BC" w:rsidRDefault="00B774BC" w:rsidP="00B774BC">
            <w:pPr>
              <w:tabs>
                <w:tab w:val="left" w:pos="2552"/>
              </w:tabs>
              <w:suppressAutoHyphens/>
              <w:rPr>
                <w:rFonts w:eastAsia="Times New Roman" w:cstheme="minorHAnsi"/>
                <w:szCs w:val="20"/>
                <w:lang w:eastAsia="nl-NL"/>
              </w:rPr>
            </w:pPr>
          </w:p>
        </w:tc>
      </w:tr>
      <w:tr w:rsidR="00B774BC" w:rsidRPr="00B774BC" w:rsidTr="00557EE8">
        <w:tc>
          <w:tcPr>
            <w:tcW w:w="4536" w:type="dxa"/>
            <w:shd w:val="clear" w:color="auto" w:fill="auto"/>
          </w:tcPr>
          <w:p w:rsidR="00B774BC" w:rsidRPr="00B774BC" w:rsidRDefault="00B774BC" w:rsidP="00B774BC">
            <w:pPr>
              <w:tabs>
                <w:tab w:val="left" w:pos="2552"/>
              </w:tabs>
              <w:suppressAutoHyphens/>
              <w:ind w:left="34"/>
              <w:rPr>
                <w:rFonts w:eastAsia="Times New Roman" w:cstheme="minorHAnsi"/>
                <w:szCs w:val="20"/>
                <w:lang w:eastAsia="nl-NL"/>
              </w:rPr>
            </w:pPr>
            <w:r w:rsidRPr="00B774BC">
              <w:rPr>
                <w:rFonts w:eastAsia="Times New Roman" w:cstheme="minorHAnsi"/>
                <w:szCs w:val="20"/>
                <w:lang w:eastAsia="nl-NL"/>
              </w:rPr>
              <w:t>Plaats</w:t>
            </w:r>
          </w:p>
        </w:tc>
        <w:tc>
          <w:tcPr>
            <w:tcW w:w="5387" w:type="dxa"/>
            <w:shd w:val="clear" w:color="auto" w:fill="auto"/>
          </w:tcPr>
          <w:p w:rsidR="00B774BC" w:rsidRPr="00B774BC" w:rsidRDefault="00B774BC" w:rsidP="00B774BC">
            <w:pPr>
              <w:tabs>
                <w:tab w:val="left" w:pos="2552"/>
              </w:tabs>
              <w:suppressAutoHyphens/>
              <w:rPr>
                <w:rFonts w:eastAsia="Times New Roman" w:cstheme="minorHAnsi"/>
                <w:szCs w:val="20"/>
                <w:lang w:eastAsia="nl-NL"/>
              </w:rPr>
            </w:pPr>
          </w:p>
        </w:tc>
      </w:tr>
      <w:tr w:rsidR="00B774BC" w:rsidRPr="00B774BC" w:rsidTr="00557EE8">
        <w:tc>
          <w:tcPr>
            <w:tcW w:w="4536" w:type="dxa"/>
            <w:shd w:val="clear" w:color="auto" w:fill="auto"/>
          </w:tcPr>
          <w:p w:rsidR="00B774BC" w:rsidRPr="00B774BC" w:rsidRDefault="00B774BC" w:rsidP="00B774BC">
            <w:pPr>
              <w:tabs>
                <w:tab w:val="left" w:pos="2552"/>
              </w:tabs>
              <w:suppressAutoHyphens/>
              <w:ind w:left="34"/>
              <w:rPr>
                <w:rFonts w:eastAsia="Times New Roman" w:cstheme="minorHAnsi"/>
                <w:szCs w:val="20"/>
                <w:lang w:eastAsia="nl-NL"/>
              </w:rPr>
            </w:pPr>
            <w:r w:rsidRPr="00B774BC">
              <w:rPr>
                <w:rFonts w:eastAsia="Times New Roman" w:cstheme="minorHAnsi"/>
                <w:szCs w:val="20"/>
                <w:lang w:eastAsia="nl-NL"/>
              </w:rPr>
              <w:t>Datum</w:t>
            </w:r>
          </w:p>
        </w:tc>
        <w:tc>
          <w:tcPr>
            <w:tcW w:w="5387" w:type="dxa"/>
            <w:shd w:val="clear" w:color="auto" w:fill="auto"/>
          </w:tcPr>
          <w:p w:rsidR="00B774BC" w:rsidRPr="00B774BC" w:rsidRDefault="00B774BC" w:rsidP="00B774BC">
            <w:pPr>
              <w:tabs>
                <w:tab w:val="left" w:pos="2552"/>
              </w:tabs>
              <w:suppressAutoHyphens/>
              <w:rPr>
                <w:rFonts w:eastAsia="Times New Roman" w:cstheme="minorHAnsi"/>
                <w:b/>
                <w:i/>
                <w:vanish/>
                <w:color w:val="3366FF"/>
                <w:szCs w:val="20"/>
                <w:lang w:eastAsia="nl-NL"/>
              </w:rPr>
            </w:pPr>
          </w:p>
        </w:tc>
      </w:tr>
      <w:tr w:rsidR="00B774BC" w:rsidRPr="00B774BC" w:rsidTr="00557EE8">
        <w:tc>
          <w:tcPr>
            <w:tcW w:w="4536" w:type="dxa"/>
            <w:shd w:val="clear" w:color="auto" w:fill="auto"/>
          </w:tcPr>
          <w:p w:rsidR="00B774BC" w:rsidRPr="00B774BC" w:rsidRDefault="00B774BC" w:rsidP="00B774BC">
            <w:pPr>
              <w:tabs>
                <w:tab w:val="left" w:pos="2552"/>
              </w:tabs>
              <w:suppressAutoHyphens/>
              <w:ind w:left="34"/>
              <w:rPr>
                <w:rFonts w:eastAsia="Times New Roman" w:cstheme="minorHAnsi"/>
                <w:szCs w:val="20"/>
                <w:lang w:eastAsia="nl-NL"/>
              </w:rPr>
            </w:pPr>
            <w:r w:rsidRPr="00B774BC">
              <w:rPr>
                <w:rFonts w:eastAsia="Times New Roman" w:cstheme="minorHAnsi"/>
                <w:szCs w:val="20"/>
                <w:lang w:eastAsia="nl-NL"/>
              </w:rPr>
              <w:t>Handtekening</w:t>
            </w:r>
          </w:p>
          <w:p w:rsidR="00B774BC" w:rsidRPr="00B774BC" w:rsidRDefault="00B774BC" w:rsidP="00B774BC">
            <w:pPr>
              <w:tabs>
                <w:tab w:val="left" w:pos="2552"/>
              </w:tabs>
              <w:suppressAutoHyphens/>
              <w:ind w:left="34"/>
              <w:rPr>
                <w:rFonts w:eastAsia="Times New Roman" w:cstheme="minorHAnsi"/>
                <w:szCs w:val="20"/>
                <w:lang w:eastAsia="nl-NL"/>
              </w:rPr>
            </w:pPr>
          </w:p>
          <w:p w:rsidR="00B774BC" w:rsidRPr="00B774BC" w:rsidRDefault="00B774BC" w:rsidP="00B774BC">
            <w:pPr>
              <w:tabs>
                <w:tab w:val="left" w:pos="2552"/>
              </w:tabs>
              <w:suppressAutoHyphens/>
              <w:ind w:left="34"/>
              <w:rPr>
                <w:rFonts w:eastAsia="Times New Roman" w:cstheme="minorHAnsi"/>
                <w:szCs w:val="20"/>
                <w:lang w:eastAsia="nl-NL"/>
              </w:rPr>
            </w:pPr>
          </w:p>
          <w:p w:rsidR="00B774BC" w:rsidRPr="00B774BC" w:rsidRDefault="00B774BC" w:rsidP="00B774BC">
            <w:pPr>
              <w:tabs>
                <w:tab w:val="left" w:pos="2552"/>
              </w:tabs>
              <w:suppressAutoHyphens/>
              <w:ind w:left="34"/>
              <w:rPr>
                <w:rFonts w:eastAsia="Times New Roman" w:cstheme="minorHAnsi"/>
                <w:szCs w:val="20"/>
                <w:lang w:eastAsia="nl-NL"/>
              </w:rPr>
            </w:pPr>
          </w:p>
        </w:tc>
        <w:tc>
          <w:tcPr>
            <w:tcW w:w="5387" w:type="dxa"/>
            <w:shd w:val="clear" w:color="auto" w:fill="auto"/>
          </w:tcPr>
          <w:p w:rsidR="00B774BC" w:rsidRPr="00B774BC" w:rsidRDefault="00B774BC" w:rsidP="00B774BC">
            <w:pPr>
              <w:tabs>
                <w:tab w:val="left" w:pos="2552"/>
              </w:tabs>
              <w:suppressAutoHyphens/>
              <w:rPr>
                <w:rFonts w:eastAsia="Times New Roman" w:cstheme="minorHAnsi"/>
                <w:szCs w:val="20"/>
                <w:lang w:eastAsia="nl-NL"/>
              </w:rPr>
            </w:pPr>
          </w:p>
        </w:tc>
      </w:tr>
    </w:tbl>
    <w:p w:rsidR="00B774BC" w:rsidRPr="00BA1B56" w:rsidRDefault="00B774BC" w:rsidP="00BA1B56"/>
    <w:sectPr w:rsidR="00B774BC" w:rsidRPr="00BA1B5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F96" w:rsidRDefault="00380F96" w:rsidP="00F91A8A">
      <w:pPr>
        <w:spacing w:line="240" w:lineRule="auto"/>
      </w:pPr>
      <w:r>
        <w:separator/>
      </w:r>
    </w:p>
  </w:endnote>
  <w:endnote w:type="continuationSeparator" w:id="0">
    <w:p w:rsidR="00380F96" w:rsidRDefault="00380F96"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T14Et00">
    <w:altName w:val="Calibri"/>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F96" w:rsidRDefault="00380F96" w:rsidP="00F91A8A">
      <w:pPr>
        <w:spacing w:line="240" w:lineRule="auto"/>
      </w:pPr>
      <w:r>
        <w:separator/>
      </w:r>
    </w:p>
  </w:footnote>
  <w:footnote w:type="continuationSeparator" w:id="0">
    <w:p w:rsidR="00380F96" w:rsidRDefault="00380F96"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F96"/>
    <w:rsid w:val="000E27D1"/>
    <w:rsid w:val="00183BFF"/>
    <w:rsid w:val="00186254"/>
    <w:rsid w:val="00380F96"/>
    <w:rsid w:val="003923DE"/>
    <w:rsid w:val="005355A5"/>
    <w:rsid w:val="005554AA"/>
    <w:rsid w:val="0063599E"/>
    <w:rsid w:val="00733831"/>
    <w:rsid w:val="00747D8B"/>
    <w:rsid w:val="007D034A"/>
    <w:rsid w:val="0085343A"/>
    <w:rsid w:val="009F7B48"/>
    <w:rsid w:val="00A1766B"/>
    <w:rsid w:val="00A4198D"/>
    <w:rsid w:val="00A9425F"/>
    <w:rsid w:val="00B774BC"/>
    <w:rsid w:val="00BA1B56"/>
    <w:rsid w:val="00C0494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00532"/>
  <w15:docId w15:val="{43674B43-B606-4373-BDB3-2E67D4B4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Ballontekst">
    <w:name w:val="Balloon Text"/>
    <w:basedOn w:val="Standaard"/>
    <w:link w:val="BallontekstChar"/>
    <w:uiPriority w:val="99"/>
    <w:semiHidden/>
    <w:unhideWhenUsed/>
    <w:rsid w:val="009F7B4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F7B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480</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6</cp:revision>
  <dcterms:created xsi:type="dcterms:W3CDTF">2020-06-16T15:48:00Z</dcterms:created>
  <dcterms:modified xsi:type="dcterms:W3CDTF">2020-12-09T11:10:00Z</dcterms:modified>
</cp:coreProperties>
</file>